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49633741" name="019feff7-bc11-7e2b-919a-a2bd50e2c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839351" name="019feff7-bc11-7e2b-919a-a2bd50e2c6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4995446" name="019feffb-2c16-7c92-89a6-d6175de2a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993108" name="019feffb-2c16-7c92-89a6-d6175de2afc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40407350" name="019ff001-7980-7edb-9025-9b0b650f6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692846" name="019ff001-7980-7edb-9025-9b0b650f63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33373453" name="019ff003-ea15-78b6-88b6-94c6ac4836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574959" name="019ff003-ea15-78b6-88b6-94c6ac4836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9545176" name="019ff00a-7f9a-7c7f-88cb-fb500d86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2040" name="019ff00a-7f9a-7c7f-88cb-fb500d862f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65815117" name="019feff8-f20a-7cb9-9883-9db5cc85d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181999" name="019feff8-f20a-7cb9-9883-9db5cc85dcf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6618729" name="019feff9-ec94-705a-8511-6a32f42b6e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579602" name="019feff9-ec94-705a-8511-6a32f42b6e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5748654" name="019ff005-56f7-7098-9555-7638b1f0c7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819097" name="019ff005-56f7-7098-9555-7638b1f0c7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6700979" name="019ff006-7b53-7bd2-b4b8-209429fed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64849" name="019ff006-7b53-7bd2-b4b8-209429fed87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3610041" name="019ff009-1b3c-7d09-a690-b5c3c652ee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118960" name="019ff009-1b3c-7d09-a690-b5c3c652ee7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9664119" name="019ff00c-63ad-7328-be91-54dcde8e1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604542" name="019ff00c-63ad-7328-be91-54dcde8e1fb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2948870" name="019ff00d-6c08-712f-bc6c-cc86a181d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344491" name="019ff00d-6c08-712f-bc6c-cc86a181d2b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26228862" name="019ff013-7ed2-79a2-aa4a-93e4fea75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569195" name="019ff013-7ed2-79a2-aa4a-93e4fea756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2002512" name="019feffb-d574-7483-b289-e31f9c921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540616" name="019feffb-d574-7483-b289-e31f9c921fe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3959997" name="019ff002-4e64-75ee-abbc-1401d1ec5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617796" name="019ff002-4e64-75ee-abbc-1401d1ec5b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38477106" name="019ff00b-6f34-7f11-924a-88d0d7166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271801" name="019ff00b-6f34-7f11-924a-88d0d71664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23273892" name="019feffc-d3d9-70d3-b8b0-1323e5b2e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448881" name="019feffc-d3d9-70d3-b8b0-1323e5b2e38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5778305" name="019ff002-eb25-7130-8a3f-db5babd0d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802621" name="019ff002-eb25-7130-8a3f-db5babd0dbc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6588419" name="019ff00e-7d77-70db-b7e9-508a69ccf3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059863" name="019ff00e-7d77-70db-b7e9-508a69ccf35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3193285" name="019ff012-c3fd-71ec-95b9-936561846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399306" name="019ff012-c3fd-71ec-95b9-936561846cd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Bad 1, 8132 Egg</w:t>
          </w:r>
        </w:p>
        <w:p>
          <w:pPr>
            <w:spacing w:before="0" w:after="0"/>
          </w:pPr>
          <w:r>
            <w:t>DN 1130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